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Chemineé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 Schnur </w:t>
            </w:r>
          </w:p>
          <w:p>
            <w:pPr>
              <w:spacing w:before="0" w:after="0"/>
            </w:pPr>
            <w:r>
              <w:t>Chemineé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4916500" name="019db513-e58a-7f6e-8be1-b95b40c70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9612987" name="019db513-e58a-7f6e-8be1-b95b40c70d9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0975313" name="019db514-20c6-7426-b86e-a1e128cb05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0009182" name="019db514-20c6-7426-b86e-a1e128cb051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0826386" name="019db523-351b-7be5-b336-646e3105f9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4612890" name="019db523-351b-7be5-b336-646e3105f99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1946462" name="019db523-48f0-7408-8916-95ba965e00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462080" name="019db523-48f0-7408-8916-95ba965e00f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Landstrasse 7, 8708 Männedorf</w:t>
          </w:r>
        </w:p>
        <w:p>
          <w:pPr>
            <w:spacing w:before="0" w:after="0"/>
          </w:pPr>
          <w:r>
            <w:t>DN 857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